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FF05E" w14:textId="77777777" w:rsidR="001F01B2" w:rsidRDefault="00B718E3">
      <w:pPr>
        <w:pStyle w:val="Heading1"/>
      </w:pPr>
      <w:r>
        <w:t>Daily Standup Meeting Minutes</w:t>
      </w:r>
    </w:p>
    <w:p w14:paraId="6CB533FE" w14:textId="27490F0E" w:rsidR="001F01B2" w:rsidRDefault="00B718E3">
      <w:r>
        <w:t>Date:</w:t>
      </w:r>
      <w:r w:rsidR="5FFBD3B5">
        <w:t xml:space="preserve"> </w:t>
      </w:r>
      <w:r w:rsidR="00D533AF">
        <w:t>8/31/2025</w:t>
      </w:r>
    </w:p>
    <w:p w14:paraId="7E987C0C" w14:textId="13592A42" w:rsidR="001F01B2" w:rsidRDefault="00B718E3">
      <w:proofErr w:type="spellStart"/>
      <w:r w:rsidRPr="5DD4E878">
        <w:rPr>
          <w:lang w:val="es-ES"/>
        </w:rPr>
        <w:t>Attendees</w:t>
      </w:r>
      <w:proofErr w:type="spellEnd"/>
      <w:r w:rsidRPr="5DD4E878">
        <w:rPr>
          <w:lang w:val="es-ES"/>
        </w:rPr>
        <w:t xml:space="preserve">: Gianfranco La Rocca, </w:t>
      </w:r>
      <w:r w:rsidR="54E3A80E" w:rsidRPr="5DD4E878">
        <w:rPr>
          <w:lang w:val="es-ES"/>
        </w:rPr>
        <w:t xml:space="preserve">John </w:t>
      </w:r>
      <w:proofErr w:type="spellStart"/>
      <w:r w:rsidR="54E3A80E" w:rsidRPr="5DD4E878">
        <w:rPr>
          <w:lang w:val="es-ES"/>
        </w:rPr>
        <w:t>Ciaramello</w:t>
      </w:r>
      <w:proofErr w:type="spellEnd"/>
      <w:r w:rsidR="54E3A80E" w:rsidRPr="5DD4E878">
        <w:rPr>
          <w:lang w:val="es-ES"/>
        </w:rPr>
        <w:t xml:space="preserve">, Ezequiel </w:t>
      </w:r>
      <w:proofErr w:type="spellStart"/>
      <w:r w:rsidR="54E3A80E" w:rsidRPr="5DD4E878">
        <w:rPr>
          <w:lang w:val="es-ES"/>
        </w:rPr>
        <w:t>Leon</w:t>
      </w:r>
      <w:proofErr w:type="spellEnd"/>
      <w:r w:rsidR="54E3A80E" w:rsidRPr="5DD4E878">
        <w:rPr>
          <w:lang w:val="es-ES"/>
        </w:rPr>
        <w:t xml:space="preserve"> </w:t>
      </w:r>
      <w:proofErr w:type="spellStart"/>
      <w:r w:rsidR="00AE39D7" w:rsidRPr="5DD4E878">
        <w:rPr>
          <w:lang w:val="es-ES"/>
        </w:rPr>
        <w:t>Jr</w:t>
      </w:r>
      <w:proofErr w:type="spellEnd"/>
      <w:r w:rsidR="00AE39D7" w:rsidRPr="5DD4E878">
        <w:rPr>
          <w:lang w:val="es-ES"/>
        </w:rPr>
        <w:t>, Giuliano</w:t>
      </w:r>
      <w:r w:rsidR="54E3A80E" w:rsidRPr="5DD4E878">
        <w:rPr>
          <w:lang w:val="es-ES"/>
        </w:rPr>
        <w:t xml:space="preserve"> Cuna, </w:t>
      </w:r>
      <w:proofErr w:type="spellStart"/>
      <w:r w:rsidR="54E3A80E" w:rsidRPr="5DD4E878">
        <w:rPr>
          <w:lang w:val="es-ES"/>
        </w:rPr>
        <w:t>Sebastian</w:t>
      </w:r>
      <w:proofErr w:type="spellEnd"/>
      <w:r w:rsidR="54E3A80E" w:rsidRPr="5DD4E878">
        <w:rPr>
          <w:lang w:val="es-ES"/>
        </w:rPr>
        <w:t xml:space="preserve"> </w:t>
      </w:r>
      <w:proofErr w:type="spellStart"/>
      <w:r w:rsidR="54E3A80E" w:rsidRPr="5DD4E878">
        <w:rPr>
          <w:lang w:val="es-ES"/>
        </w:rPr>
        <w:t>Neyra</w:t>
      </w:r>
      <w:proofErr w:type="spellEnd"/>
    </w:p>
    <w:p w14:paraId="3ADBE467" w14:textId="589FC8FD" w:rsidR="001F01B2" w:rsidRDefault="00B718E3">
      <w:r>
        <w:t xml:space="preserve">Start Time: | End Time: </w:t>
      </w:r>
      <w:r w:rsidR="00D533AF">
        <w:t>7:00 PM to 10:00 PM</w:t>
      </w:r>
    </w:p>
    <w:p w14:paraId="20D609A1" w14:textId="77777777" w:rsidR="001F01B2" w:rsidRDefault="001F01B2"/>
    <w:p w14:paraId="1CA622FF" w14:textId="2A30B907" w:rsidR="00AE39D7" w:rsidRPr="00AE39D7" w:rsidRDefault="00D533AF" w:rsidP="5DD4E878">
      <w:pPr>
        <w:spacing w:after="240"/>
      </w:pPr>
      <w:r>
        <w:rPr>
          <w:rFonts w:ascii="Cambria" w:eastAsia="Cambria" w:hAnsi="Cambria" w:cs="Cambria"/>
        </w:rPr>
        <w:t xml:space="preserve">All </w:t>
      </w:r>
      <w:r w:rsidR="68556953" w:rsidRPr="00AE39D7">
        <w:rPr>
          <w:rFonts w:ascii="Cambria" w:eastAsia="Cambria" w:hAnsi="Cambria" w:cs="Cambria"/>
        </w:rPr>
        <w:t>Student</w:t>
      </w:r>
      <w:r>
        <w:rPr>
          <w:rFonts w:ascii="Cambria" w:eastAsia="Cambria" w:hAnsi="Cambria" w:cs="Cambria"/>
        </w:rPr>
        <w:t>s</w:t>
      </w:r>
      <w:r w:rsidR="68556953" w:rsidRPr="00AE39D7">
        <w:rPr>
          <w:rFonts w:ascii="Cambria" w:eastAsia="Cambria" w:hAnsi="Cambria" w:cs="Cambria"/>
        </w:rPr>
        <w:t>: Gianfranco La Rocca</w:t>
      </w:r>
      <w:r>
        <w:rPr>
          <w:rFonts w:ascii="Cambria" w:eastAsia="Cambria" w:hAnsi="Cambria" w:cs="Cambria"/>
        </w:rPr>
        <w:t xml:space="preserve">, </w:t>
      </w:r>
      <w:r w:rsidRPr="00AE39D7">
        <w:t>Sebastian Neyra</w:t>
      </w:r>
      <w:r>
        <w:t xml:space="preserve">, </w:t>
      </w:r>
      <w:r w:rsidRPr="00AE39D7">
        <w:t>John Ciaramello</w:t>
      </w:r>
      <w:r>
        <w:t xml:space="preserve">, </w:t>
      </w:r>
      <w:r w:rsidRPr="00AE39D7">
        <w:t>Ezequiel Leon Jr</w:t>
      </w:r>
      <w:r>
        <w:t xml:space="preserve">, </w:t>
      </w:r>
      <w:r w:rsidRPr="00AE39D7">
        <w:t>Giuliano Cuna</w:t>
      </w:r>
    </w:p>
    <w:p w14:paraId="4D040DB7" w14:textId="4DF85325" w:rsidR="001F01B2" w:rsidRPr="00AE39D7" w:rsidRDefault="68556953" w:rsidP="5DD4E878">
      <w:pPr>
        <w:spacing w:after="240"/>
        <w:rPr>
          <w:rFonts w:ascii="Cambria" w:eastAsia="Cambria" w:hAnsi="Cambria" w:cs="Cambria"/>
        </w:rPr>
      </w:pPr>
      <w:r w:rsidRPr="00AE39D7">
        <w:rPr>
          <w:rFonts w:ascii="Cambria" w:eastAsia="Cambria" w:hAnsi="Cambria" w:cs="Cambria"/>
        </w:rPr>
        <w:t xml:space="preserve">Hours Worked Since Last Meeting: </w:t>
      </w:r>
      <w:r w:rsidR="00D533AF">
        <w:rPr>
          <w:rFonts w:ascii="Cambria" w:eastAsia="Cambria" w:hAnsi="Cambria" w:cs="Cambria"/>
        </w:rPr>
        <w:t>3</w:t>
      </w:r>
    </w:p>
    <w:p w14:paraId="29194342" w14:textId="03A88EDD" w:rsidR="001F01B2" w:rsidRPr="00AE39D7" w:rsidRDefault="68556953" w:rsidP="70F96805">
      <w:pPr>
        <w:spacing w:before="240" w:after="240"/>
        <w:rPr>
          <w:rFonts w:ascii="Cambria" w:eastAsia="Cambria" w:hAnsi="Cambria" w:cs="Cambria"/>
        </w:rPr>
      </w:pPr>
      <w:r w:rsidRPr="00AE39D7">
        <w:rPr>
          <w:rFonts w:ascii="Cambria" w:eastAsia="Cambria" w:hAnsi="Cambria" w:cs="Cambria"/>
        </w:rPr>
        <w:t>Tasks Completed Since Last Scrum Meeting:</w:t>
      </w:r>
      <w:r w:rsidR="00D533AF">
        <w:rPr>
          <w:rFonts w:ascii="Cambria" w:eastAsia="Cambria" w:hAnsi="Cambria" w:cs="Cambria"/>
        </w:rPr>
        <w:t xml:space="preserve"> Wrapped and tested Lab 3 (Ansible)</w:t>
      </w:r>
    </w:p>
    <w:p w14:paraId="4E0B8950" w14:textId="1742AAE2" w:rsidR="001F01B2" w:rsidRPr="00AE39D7" w:rsidRDefault="68556953" w:rsidP="70F96805">
      <w:pPr>
        <w:spacing w:before="240" w:after="240"/>
        <w:rPr>
          <w:rFonts w:ascii="Cambria" w:eastAsia="Cambria" w:hAnsi="Cambria" w:cs="Cambria"/>
        </w:rPr>
      </w:pPr>
      <w:r w:rsidRPr="00AE39D7">
        <w:rPr>
          <w:rFonts w:ascii="Cambria" w:eastAsia="Cambria" w:hAnsi="Cambria" w:cs="Cambria"/>
        </w:rPr>
        <w:t>Planned Tasks Until Next Scrum Meeting:</w:t>
      </w:r>
      <w:r w:rsidR="00D533AF">
        <w:rPr>
          <w:rFonts w:ascii="Cambria" w:eastAsia="Cambria" w:hAnsi="Cambria" w:cs="Cambria"/>
        </w:rPr>
        <w:t xml:space="preserve"> Present demo of the project to judges</w:t>
      </w:r>
    </w:p>
    <w:p w14:paraId="327EE60E" w14:textId="62F503DF" w:rsidR="001F01B2" w:rsidRPr="00AE39D7" w:rsidRDefault="68556953" w:rsidP="70F96805">
      <w:pPr>
        <w:spacing w:before="240" w:after="240"/>
        <w:rPr>
          <w:rFonts w:ascii="Cambria" w:eastAsia="Cambria" w:hAnsi="Cambria" w:cs="Cambria"/>
        </w:rPr>
      </w:pPr>
      <w:r w:rsidRPr="00AE39D7">
        <w:rPr>
          <w:rFonts w:ascii="Cambria" w:eastAsia="Cambria" w:hAnsi="Cambria" w:cs="Cambria"/>
        </w:rPr>
        <w:t>Hurdles:</w:t>
      </w:r>
      <w:r w:rsidR="00D533AF">
        <w:rPr>
          <w:rFonts w:ascii="Cambria" w:eastAsia="Cambria" w:hAnsi="Cambria" w:cs="Cambria"/>
        </w:rPr>
        <w:t xml:space="preserve"> Getting everyone together due to strict work schedules for the presentation date.</w:t>
      </w:r>
      <w:r w:rsidRPr="00AE39D7">
        <w:br/>
      </w:r>
      <w:r w:rsidRPr="00AE39D7">
        <w:rPr>
          <w:rFonts w:ascii="Cambria" w:eastAsia="Cambria" w:hAnsi="Cambria" w:cs="Cambria"/>
        </w:rPr>
        <w:t xml:space="preserve"> </w:t>
      </w:r>
    </w:p>
    <w:p w14:paraId="5CEBBB01" w14:textId="61BDFB6C" w:rsidR="5DD4E878" w:rsidRPr="00AE39D7" w:rsidRDefault="5DD4E878" w:rsidP="5DD4E878"/>
    <w:sectPr w:rsidR="5DD4E878" w:rsidRPr="00AE39D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4358391">
    <w:abstractNumId w:val="8"/>
  </w:num>
  <w:num w:numId="2" w16cid:durableId="486439464">
    <w:abstractNumId w:val="6"/>
  </w:num>
  <w:num w:numId="3" w16cid:durableId="1908149919">
    <w:abstractNumId w:val="5"/>
  </w:num>
  <w:num w:numId="4" w16cid:durableId="1233350677">
    <w:abstractNumId w:val="4"/>
  </w:num>
  <w:num w:numId="5" w16cid:durableId="802889172">
    <w:abstractNumId w:val="7"/>
  </w:num>
  <w:num w:numId="6" w16cid:durableId="270865158">
    <w:abstractNumId w:val="3"/>
  </w:num>
  <w:num w:numId="7" w16cid:durableId="168065547">
    <w:abstractNumId w:val="2"/>
  </w:num>
  <w:num w:numId="8" w16cid:durableId="1654523285">
    <w:abstractNumId w:val="1"/>
  </w:num>
  <w:num w:numId="9" w16cid:durableId="402264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F01B2"/>
    <w:rsid w:val="0029639D"/>
    <w:rsid w:val="00326F90"/>
    <w:rsid w:val="0042111B"/>
    <w:rsid w:val="004C2505"/>
    <w:rsid w:val="00573EBE"/>
    <w:rsid w:val="007E5233"/>
    <w:rsid w:val="008D631D"/>
    <w:rsid w:val="008F6DFE"/>
    <w:rsid w:val="009ED1BB"/>
    <w:rsid w:val="00AA1D8D"/>
    <w:rsid w:val="00AC5206"/>
    <w:rsid w:val="00AE39D7"/>
    <w:rsid w:val="00AF4133"/>
    <w:rsid w:val="00B47730"/>
    <w:rsid w:val="00B718E3"/>
    <w:rsid w:val="00CB0664"/>
    <w:rsid w:val="00D533AF"/>
    <w:rsid w:val="00FC693F"/>
    <w:rsid w:val="012090F2"/>
    <w:rsid w:val="01ABE8DD"/>
    <w:rsid w:val="01CADC75"/>
    <w:rsid w:val="01D27453"/>
    <w:rsid w:val="02238FBA"/>
    <w:rsid w:val="025FF8B8"/>
    <w:rsid w:val="027728DE"/>
    <w:rsid w:val="029E6FF0"/>
    <w:rsid w:val="02B311C5"/>
    <w:rsid w:val="032C24D8"/>
    <w:rsid w:val="03891CC2"/>
    <w:rsid w:val="0415EE01"/>
    <w:rsid w:val="042E0D26"/>
    <w:rsid w:val="044041E4"/>
    <w:rsid w:val="04DAFB89"/>
    <w:rsid w:val="0589E86A"/>
    <w:rsid w:val="0677F086"/>
    <w:rsid w:val="068AD046"/>
    <w:rsid w:val="06ABE61F"/>
    <w:rsid w:val="073DA170"/>
    <w:rsid w:val="077A37A9"/>
    <w:rsid w:val="078093F4"/>
    <w:rsid w:val="07AFEA80"/>
    <w:rsid w:val="08C9AD0C"/>
    <w:rsid w:val="08F1DB50"/>
    <w:rsid w:val="08F9AA9F"/>
    <w:rsid w:val="09458223"/>
    <w:rsid w:val="0949DA68"/>
    <w:rsid w:val="09CC55D5"/>
    <w:rsid w:val="09DBC8CF"/>
    <w:rsid w:val="0AA62381"/>
    <w:rsid w:val="0B1C5888"/>
    <w:rsid w:val="0BC3CDD6"/>
    <w:rsid w:val="0BE2C41F"/>
    <w:rsid w:val="0BF58341"/>
    <w:rsid w:val="0BFFB0D3"/>
    <w:rsid w:val="0C3A028B"/>
    <w:rsid w:val="0C9D1E84"/>
    <w:rsid w:val="0CB0BC26"/>
    <w:rsid w:val="0CC89C23"/>
    <w:rsid w:val="0D4A1B45"/>
    <w:rsid w:val="0D5C10C3"/>
    <w:rsid w:val="0D8F4274"/>
    <w:rsid w:val="0D9BAF0A"/>
    <w:rsid w:val="0DA03E4B"/>
    <w:rsid w:val="0E21627C"/>
    <w:rsid w:val="0E88AB4A"/>
    <w:rsid w:val="0E92520B"/>
    <w:rsid w:val="0EB6E754"/>
    <w:rsid w:val="0EE8FAC9"/>
    <w:rsid w:val="0F9E10C5"/>
    <w:rsid w:val="0FB8E41E"/>
    <w:rsid w:val="0FCF4B54"/>
    <w:rsid w:val="1036C81F"/>
    <w:rsid w:val="105ACCB5"/>
    <w:rsid w:val="113A34AF"/>
    <w:rsid w:val="1165FB02"/>
    <w:rsid w:val="11FFBFD7"/>
    <w:rsid w:val="12223064"/>
    <w:rsid w:val="122EB48B"/>
    <w:rsid w:val="125C33C7"/>
    <w:rsid w:val="12B40481"/>
    <w:rsid w:val="130F499A"/>
    <w:rsid w:val="134E0394"/>
    <w:rsid w:val="13B3349A"/>
    <w:rsid w:val="13B6B566"/>
    <w:rsid w:val="13B7364F"/>
    <w:rsid w:val="14156B17"/>
    <w:rsid w:val="14395CCF"/>
    <w:rsid w:val="14440387"/>
    <w:rsid w:val="1472255C"/>
    <w:rsid w:val="14A7E180"/>
    <w:rsid w:val="14E5208E"/>
    <w:rsid w:val="150832ED"/>
    <w:rsid w:val="154491F5"/>
    <w:rsid w:val="1547D1EF"/>
    <w:rsid w:val="15975B39"/>
    <w:rsid w:val="159BE5B9"/>
    <w:rsid w:val="15AA1F16"/>
    <w:rsid w:val="15ECE839"/>
    <w:rsid w:val="1607657F"/>
    <w:rsid w:val="162B9392"/>
    <w:rsid w:val="16E2538C"/>
    <w:rsid w:val="16EE0A7D"/>
    <w:rsid w:val="17440A68"/>
    <w:rsid w:val="176522E8"/>
    <w:rsid w:val="17ADF740"/>
    <w:rsid w:val="17CB8691"/>
    <w:rsid w:val="181A4091"/>
    <w:rsid w:val="1874D77B"/>
    <w:rsid w:val="1885B2C2"/>
    <w:rsid w:val="18B5E57E"/>
    <w:rsid w:val="18C5B240"/>
    <w:rsid w:val="18FF8911"/>
    <w:rsid w:val="191B3F60"/>
    <w:rsid w:val="192E60D3"/>
    <w:rsid w:val="194C319F"/>
    <w:rsid w:val="196F01C1"/>
    <w:rsid w:val="1983D332"/>
    <w:rsid w:val="1A010483"/>
    <w:rsid w:val="1A10720F"/>
    <w:rsid w:val="1A134D61"/>
    <w:rsid w:val="1ADB544F"/>
    <w:rsid w:val="1AE6E919"/>
    <w:rsid w:val="1AFEE553"/>
    <w:rsid w:val="1B09DCB9"/>
    <w:rsid w:val="1B6C7E19"/>
    <w:rsid w:val="1BC038FE"/>
    <w:rsid w:val="1C5D419E"/>
    <w:rsid w:val="1C7F1A26"/>
    <w:rsid w:val="1C90F45E"/>
    <w:rsid w:val="1CAFF8A3"/>
    <w:rsid w:val="1CE10A12"/>
    <w:rsid w:val="1CFF9F6D"/>
    <w:rsid w:val="1D0FC7B6"/>
    <w:rsid w:val="1D6F16C9"/>
    <w:rsid w:val="1D7B2790"/>
    <w:rsid w:val="1DAA76B6"/>
    <w:rsid w:val="1DE489BC"/>
    <w:rsid w:val="1E44C637"/>
    <w:rsid w:val="1EB91F65"/>
    <w:rsid w:val="1EE87024"/>
    <w:rsid w:val="1F1396E3"/>
    <w:rsid w:val="1F6E3871"/>
    <w:rsid w:val="1FA7AF6F"/>
    <w:rsid w:val="1FE18A24"/>
    <w:rsid w:val="1FEA6E95"/>
    <w:rsid w:val="1FEEBD05"/>
    <w:rsid w:val="203572AD"/>
    <w:rsid w:val="20A6AF9C"/>
    <w:rsid w:val="20D23C75"/>
    <w:rsid w:val="21254888"/>
    <w:rsid w:val="2133173C"/>
    <w:rsid w:val="2153C2AD"/>
    <w:rsid w:val="2234B8BB"/>
    <w:rsid w:val="2246CBDB"/>
    <w:rsid w:val="2262D740"/>
    <w:rsid w:val="227A850A"/>
    <w:rsid w:val="2291D3AF"/>
    <w:rsid w:val="229C5B8E"/>
    <w:rsid w:val="22D58820"/>
    <w:rsid w:val="233F84C5"/>
    <w:rsid w:val="23EBFC3B"/>
    <w:rsid w:val="24252F43"/>
    <w:rsid w:val="242D8FF2"/>
    <w:rsid w:val="250801BA"/>
    <w:rsid w:val="25180F87"/>
    <w:rsid w:val="25509BB7"/>
    <w:rsid w:val="25536C28"/>
    <w:rsid w:val="2575068E"/>
    <w:rsid w:val="257F9776"/>
    <w:rsid w:val="26460BB0"/>
    <w:rsid w:val="26CED35E"/>
    <w:rsid w:val="26EF8D99"/>
    <w:rsid w:val="270BCE2F"/>
    <w:rsid w:val="271653F5"/>
    <w:rsid w:val="2745EBB7"/>
    <w:rsid w:val="276D8A12"/>
    <w:rsid w:val="279FC6A2"/>
    <w:rsid w:val="27B72FAC"/>
    <w:rsid w:val="27E77397"/>
    <w:rsid w:val="288E6C46"/>
    <w:rsid w:val="28996771"/>
    <w:rsid w:val="2911A988"/>
    <w:rsid w:val="29606054"/>
    <w:rsid w:val="299AD20E"/>
    <w:rsid w:val="29AA0C49"/>
    <w:rsid w:val="29FA9521"/>
    <w:rsid w:val="2A55449E"/>
    <w:rsid w:val="2A66210D"/>
    <w:rsid w:val="2AE42DEB"/>
    <w:rsid w:val="2AE6A7F6"/>
    <w:rsid w:val="2B20648D"/>
    <w:rsid w:val="2B6543CB"/>
    <w:rsid w:val="2B6652BA"/>
    <w:rsid w:val="2C327FB4"/>
    <w:rsid w:val="2C4167AC"/>
    <w:rsid w:val="2C8FAB92"/>
    <w:rsid w:val="2CCAC213"/>
    <w:rsid w:val="2DC1099B"/>
    <w:rsid w:val="2DDFF47E"/>
    <w:rsid w:val="2E26B346"/>
    <w:rsid w:val="2E621943"/>
    <w:rsid w:val="2E7C8A35"/>
    <w:rsid w:val="2E98FBA9"/>
    <w:rsid w:val="2EADB724"/>
    <w:rsid w:val="2EE47C4D"/>
    <w:rsid w:val="2F69BDB3"/>
    <w:rsid w:val="303F9F83"/>
    <w:rsid w:val="306BDF19"/>
    <w:rsid w:val="307EF8F9"/>
    <w:rsid w:val="308EA260"/>
    <w:rsid w:val="318FE490"/>
    <w:rsid w:val="31B6B79D"/>
    <w:rsid w:val="31CC5C78"/>
    <w:rsid w:val="3219834E"/>
    <w:rsid w:val="323CFE52"/>
    <w:rsid w:val="3280B9D2"/>
    <w:rsid w:val="32E7A089"/>
    <w:rsid w:val="333D3069"/>
    <w:rsid w:val="33563BD4"/>
    <w:rsid w:val="33B77015"/>
    <w:rsid w:val="33CB5577"/>
    <w:rsid w:val="33CC3BC1"/>
    <w:rsid w:val="342F0445"/>
    <w:rsid w:val="34454BC4"/>
    <w:rsid w:val="3489EDE8"/>
    <w:rsid w:val="34D858C8"/>
    <w:rsid w:val="34DECDF8"/>
    <w:rsid w:val="350CD960"/>
    <w:rsid w:val="3561E6F3"/>
    <w:rsid w:val="35836A4A"/>
    <w:rsid w:val="359043E0"/>
    <w:rsid w:val="35D652AA"/>
    <w:rsid w:val="3750C63F"/>
    <w:rsid w:val="37635FD0"/>
    <w:rsid w:val="3766CD4D"/>
    <w:rsid w:val="3768F78D"/>
    <w:rsid w:val="3775E9BE"/>
    <w:rsid w:val="37F08BDF"/>
    <w:rsid w:val="38454748"/>
    <w:rsid w:val="38684B31"/>
    <w:rsid w:val="3872F816"/>
    <w:rsid w:val="3873EC6A"/>
    <w:rsid w:val="387791F2"/>
    <w:rsid w:val="38B910AA"/>
    <w:rsid w:val="390A283B"/>
    <w:rsid w:val="39805E1E"/>
    <w:rsid w:val="39ED511A"/>
    <w:rsid w:val="39FC3262"/>
    <w:rsid w:val="3A61F9B5"/>
    <w:rsid w:val="3A6FCE05"/>
    <w:rsid w:val="3A9154A4"/>
    <w:rsid w:val="3A932557"/>
    <w:rsid w:val="3B1DDB8C"/>
    <w:rsid w:val="3B248422"/>
    <w:rsid w:val="3B63B359"/>
    <w:rsid w:val="3B729F6E"/>
    <w:rsid w:val="3BA0432A"/>
    <w:rsid w:val="3BAD764D"/>
    <w:rsid w:val="3BD69480"/>
    <w:rsid w:val="3C0DC2BE"/>
    <w:rsid w:val="3C4B8C0E"/>
    <w:rsid w:val="3C79240C"/>
    <w:rsid w:val="3C974D68"/>
    <w:rsid w:val="3CC192DB"/>
    <w:rsid w:val="3D0A5AE9"/>
    <w:rsid w:val="3D167030"/>
    <w:rsid w:val="3D26DC13"/>
    <w:rsid w:val="3DB915C8"/>
    <w:rsid w:val="3DF3F9E7"/>
    <w:rsid w:val="3E43C758"/>
    <w:rsid w:val="3EC39A8E"/>
    <w:rsid w:val="3ED1438A"/>
    <w:rsid w:val="3ED4E29F"/>
    <w:rsid w:val="3EE5EECA"/>
    <w:rsid w:val="3F233599"/>
    <w:rsid w:val="3F8CE8A2"/>
    <w:rsid w:val="3FC2B072"/>
    <w:rsid w:val="3FCC4E63"/>
    <w:rsid w:val="3FE5E43C"/>
    <w:rsid w:val="403639D9"/>
    <w:rsid w:val="409BFE1D"/>
    <w:rsid w:val="40DF4778"/>
    <w:rsid w:val="40F1CA02"/>
    <w:rsid w:val="4100B6BF"/>
    <w:rsid w:val="411E1E23"/>
    <w:rsid w:val="416D5928"/>
    <w:rsid w:val="41D299B1"/>
    <w:rsid w:val="41E99123"/>
    <w:rsid w:val="41EB6612"/>
    <w:rsid w:val="4268AE3E"/>
    <w:rsid w:val="42A6AF3B"/>
    <w:rsid w:val="42BDE0DD"/>
    <w:rsid w:val="42D82E2D"/>
    <w:rsid w:val="43ABCB4A"/>
    <w:rsid w:val="43ED49E7"/>
    <w:rsid w:val="441A4257"/>
    <w:rsid w:val="45E5428E"/>
    <w:rsid w:val="465758BA"/>
    <w:rsid w:val="468BA461"/>
    <w:rsid w:val="475A5B9B"/>
    <w:rsid w:val="47CEF83E"/>
    <w:rsid w:val="48798F24"/>
    <w:rsid w:val="48989009"/>
    <w:rsid w:val="48B61106"/>
    <w:rsid w:val="48E757EA"/>
    <w:rsid w:val="49209445"/>
    <w:rsid w:val="492E74E8"/>
    <w:rsid w:val="496B53ED"/>
    <w:rsid w:val="49D0936E"/>
    <w:rsid w:val="4A2F7254"/>
    <w:rsid w:val="4A392225"/>
    <w:rsid w:val="4A6B9E82"/>
    <w:rsid w:val="4A7A95C5"/>
    <w:rsid w:val="4ABA0E01"/>
    <w:rsid w:val="4ADC3697"/>
    <w:rsid w:val="4B17A862"/>
    <w:rsid w:val="4B3570EA"/>
    <w:rsid w:val="4B623145"/>
    <w:rsid w:val="4B95685B"/>
    <w:rsid w:val="4BC449B0"/>
    <w:rsid w:val="4BDBE153"/>
    <w:rsid w:val="4C363859"/>
    <w:rsid w:val="4C50B305"/>
    <w:rsid w:val="4C645907"/>
    <w:rsid w:val="4CDB87F9"/>
    <w:rsid w:val="4D0FA284"/>
    <w:rsid w:val="4D4CCE54"/>
    <w:rsid w:val="4D9D516C"/>
    <w:rsid w:val="4E6BBEC8"/>
    <w:rsid w:val="4E72B349"/>
    <w:rsid w:val="4EA1CE02"/>
    <w:rsid w:val="4F3DB8F9"/>
    <w:rsid w:val="4F7B8603"/>
    <w:rsid w:val="4FADF667"/>
    <w:rsid w:val="4FFAC4A8"/>
    <w:rsid w:val="50222A06"/>
    <w:rsid w:val="5048A3A6"/>
    <w:rsid w:val="509EBB95"/>
    <w:rsid w:val="50A94D57"/>
    <w:rsid w:val="50C1A794"/>
    <w:rsid w:val="51410D4C"/>
    <w:rsid w:val="515961CD"/>
    <w:rsid w:val="519C7732"/>
    <w:rsid w:val="51BC057D"/>
    <w:rsid w:val="51FA8B7D"/>
    <w:rsid w:val="5245258F"/>
    <w:rsid w:val="525F56D9"/>
    <w:rsid w:val="52847195"/>
    <w:rsid w:val="531C3AEB"/>
    <w:rsid w:val="53283ABF"/>
    <w:rsid w:val="532C5129"/>
    <w:rsid w:val="54E3A80E"/>
    <w:rsid w:val="55C2C137"/>
    <w:rsid w:val="56239EE7"/>
    <w:rsid w:val="569DBA12"/>
    <w:rsid w:val="56B052DC"/>
    <w:rsid w:val="574CD9FC"/>
    <w:rsid w:val="57511FC6"/>
    <w:rsid w:val="5785ACB8"/>
    <w:rsid w:val="57C36013"/>
    <w:rsid w:val="57CB5268"/>
    <w:rsid w:val="57E6CD51"/>
    <w:rsid w:val="57EFED46"/>
    <w:rsid w:val="581AE684"/>
    <w:rsid w:val="5821C115"/>
    <w:rsid w:val="587D67B7"/>
    <w:rsid w:val="58CD0C2F"/>
    <w:rsid w:val="59143064"/>
    <w:rsid w:val="594B66BA"/>
    <w:rsid w:val="59B40CC8"/>
    <w:rsid w:val="59F39A4C"/>
    <w:rsid w:val="5A02BDE1"/>
    <w:rsid w:val="5A1431C4"/>
    <w:rsid w:val="5A491458"/>
    <w:rsid w:val="5AFAC493"/>
    <w:rsid w:val="5B0D86DE"/>
    <w:rsid w:val="5B211001"/>
    <w:rsid w:val="5B69C24F"/>
    <w:rsid w:val="5B90154B"/>
    <w:rsid w:val="5BB74020"/>
    <w:rsid w:val="5C526A1F"/>
    <w:rsid w:val="5C9BB0D1"/>
    <w:rsid w:val="5D23E70C"/>
    <w:rsid w:val="5D4DBDEB"/>
    <w:rsid w:val="5DD1FF9A"/>
    <w:rsid w:val="5DD4E878"/>
    <w:rsid w:val="5DE164F0"/>
    <w:rsid w:val="5E09FBBE"/>
    <w:rsid w:val="5EF4AA75"/>
    <w:rsid w:val="5FFBD3B5"/>
    <w:rsid w:val="6052F194"/>
    <w:rsid w:val="60BA1DB4"/>
    <w:rsid w:val="60F1B07D"/>
    <w:rsid w:val="611FF09E"/>
    <w:rsid w:val="61CDD8CF"/>
    <w:rsid w:val="61D709A7"/>
    <w:rsid w:val="62469F8A"/>
    <w:rsid w:val="6340B7DC"/>
    <w:rsid w:val="634A7C49"/>
    <w:rsid w:val="65A637F7"/>
    <w:rsid w:val="66058868"/>
    <w:rsid w:val="66505716"/>
    <w:rsid w:val="669D2C30"/>
    <w:rsid w:val="66ABCB6B"/>
    <w:rsid w:val="66E586E2"/>
    <w:rsid w:val="67610358"/>
    <w:rsid w:val="6769103E"/>
    <w:rsid w:val="67888490"/>
    <w:rsid w:val="67A119BC"/>
    <w:rsid w:val="67ADF837"/>
    <w:rsid w:val="67ED43C3"/>
    <w:rsid w:val="68556953"/>
    <w:rsid w:val="6872313F"/>
    <w:rsid w:val="68F817A0"/>
    <w:rsid w:val="690D1B20"/>
    <w:rsid w:val="6911569A"/>
    <w:rsid w:val="692D3814"/>
    <w:rsid w:val="69778A75"/>
    <w:rsid w:val="697886B6"/>
    <w:rsid w:val="69907BCD"/>
    <w:rsid w:val="6990A6D2"/>
    <w:rsid w:val="6AAE65DF"/>
    <w:rsid w:val="6AB22046"/>
    <w:rsid w:val="6B5E9E7D"/>
    <w:rsid w:val="6BEB0305"/>
    <w:rsid w:val="6C08F846"/>
    <w:rsid w:val="6D52EE3B"/>
    <w:rsid w:val="6D74D9CC"/>
    <w:rsid w:val="6DBE7DD9"/>
    <w:rsid w:val="6DC408F7"/>
    <w:rsid w:val="6E36F0EE"/>
    <w:rsid w:val="6E39F005"/>
    <w:rsid w:val="6E804737"/>
    <w:rsid w:val="6EEAE556"/>
    <w:rsid w:val="6EF0DB97"/>
    <w:rsid w:val="6F3D7151"/>
    <w:rsid w:val="6F56C00F"/>
    <w:rsid w:val="6F71E7A7"/>
    <w:rsid w:val="6FDA5236"/>
    <w:rsid w:val="6FEA9E82"/>
    <w:rsid w:val="704F6F23"/>
    <w:rsid w:val="7053986B"/>
    <w:rsid w:val="70B15E60"/>
    <w:rsid w:val="70B8DCF0"/>
    <w:rsid w:val="70C8E481"/>
    <w:rsid w:val="70F96805"/>
    <w:rsid w:val="7153A34A"/>
    <w:rsid w:val="715EBDF5"/>
    <w:rsid w:val="7169A78A"/>
    <w:rsid w:val="7171BD03"/>
    <w:rsid w:val="71BFB6D6"/>
    <w:rsid w:val="71DD2450"/>
    <w:rsid w:val="72635EAD"/>
    <w:rsid w:val="727A56D7"/>
    <w:rsid w:val="72EB488E"/>
    <w:rsid w:val="731B0BC1"/>
    <w:rsid w:val="734121F2"/>
    <w:rsid w:val="74180CA7"/>
    <w:rsid w:val="7423D094"/>
    <w:rsid w:val="7480A78E"/>
    <w:rsid w:val="74C0039E"/>
    <w:rsid w:val="750186D6"/>
    <w:rsid w:val="750624F8"/>
    <w:rsid w:val="756565A7"/>
    <w:rsid w:val="7583786D"/>
    <w:rsid w:val="75C6C507"/>
    <w:rsid w:val="76157038"/>
    <w:rsid w:val="761725C7"/>
    <w:rsid w:val="7660E302"/>
    <w:rsid w:val="76C1397A"/>
    <w:rsid w:val="76D4F982"/>
    <w:rsid w:val="7701E23B"/>
    <w:rsid w:val="7707160D"/>
    <w:rsid w:val="77652F95"/>
    <w:rsid w:val="776810C5"/>
    <w:rsid w:val="778BFE58"/>
    <w:rsid w:val="77966185"/>
    <w:rsid w:val="77A5647D"/>
    <w:rsid w:val="7843181B"/>
    <w:rsid w:val="78D1DE0E"/>
    <w:rsid w:val="78E381B8"/>
    <w:rsid w:val="794C1378"/>
    <w:rsid w:val="796B223D"/>
    <w:rsid w:val="79C5EF91"/>
    <w:rsid w:val="79CA04E2"/>
    <w:rsid w:val="7A225BD8"/>
    <w:rsid w:val="7A2BFC9C"/>
    <w:rsid w:val="7A641C1C"/>
    <w:rsid w:val="7A8E0B76"/>
    <w:rsid w:val="7B2DB313"/>
    <w:rsid w:val="7B3945C4"/>
    <w:rsid w:val="7B5CD57C"/>
    <w:rsid w:val="7B8FB04C"/>
    <w:rsid w:val="7C167EAC"/>
    <w:rsid w:val="7C7E37CF"/>
    <w:rsid w:val="7E10C6C8"/>
    <w:rsid w:val="7E542622"/>
    <w:rsid w:val="7E5EAC60"/>
    <w:rsid w:val="7EAE88E2"/>
    <w:rsid w:val="7EB9E79A"/>
    <w:rsid w:val="7EFB563D"/>
    <w:rsid w:val="7F22218C"/>
    <w:rsid w:val="7F3CA964"/>
    <w:rsid w:val="7F6D462D"/>
    <w:rsid w:val="7F7FB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4E91BC"/>
  <w14:defaultImageDpi w14:val="300"/>
  <w15:docId w15:val="{A189C87E-1584-4AA0-B361-E08D7560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489</Characters>
  <Application>Microsoft Office Word</Application>
  <DocSecurity>0</DocSecurity>
  <Lines>4</Lines>
  <Paragraphs>1</Paragraphs>
  <ScaleCrop>false</ScaleCrop>
  <Manager/>
  <Company/>
  <LinksUpToDate>false</LinksUpToDate>
  <CharactersWithSpaces>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Gianfranco La Rocca</cp:lastModifiedBy>
  <cp:revision>12</cp:revision>
  <dcterms:created xsi:type="dcterms:W3CDTF">2025-06-06T01:28:00Z</dcterms:created>
  <dcterms:modified xsi:type="dcterms:W3CDTF">2025-08-04T03:13:00Z</dcterms:modified>
  <cp:category/>
</cp:coreProperties>
</file>